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Gesamtes EG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735447414" name="019e4aac-ffae-75c7-a0aa-d83b5f62b97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7649922" name="019e4aac-ffae-75c7-a0aa-d83b5f62b97c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Duschkabine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1413284418" name="019e4ab1-0000-7d71-b7b7-0b6c699ed5c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2980885" name="019e4ab1-0000-7d71-b7b7-0b6c699ed5c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Balkon/ Treppe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539498959" name="019e4ab8-3137-7311-abff-bdc01632adf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7580468" name="019e4ab8-3137-7311-abff-bdc01632adf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Eingang/ Wohnzimmer/ Küche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370114625" name="019e4aae-8ec2-73f8-887f-696a24f2521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608713" name="019e4aae-8ec2-73f8-887f-696a24f2521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WC/ Dusche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584849756" name="019e4ab1-fdd0-755f-a64c-1371bc2a2ba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8544241" name="019e4ab1-fdd0-755f-a64c-1371bc2a2ba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Wohnzimmer/ 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93312405" name="019e4ab4-5e44-749f-8ba5-ea50d512502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2721559" name="019e4ab4-5e44-749f-8ba5-ea50d512502a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2111585596" name="019e4ab6-f12c-7391-a533-99e9dae7cbf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1340012" name="019e4ab6-f12c-7391-a533-99e9dae7cbf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WC/ Dusche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76840957" name="019e4ab3-2011-7ca0-8c36-7ed748a3e15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2583508" name="019e4ab3-2011-7ca0-8c36-7ed748a3e15f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Wohnzimmer/ 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59562766" name="019e4ab5-8e1d-79de-9e87-6622f34aa8c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9969685" name="019e4ab5-8e1d-79de-9e87-6622f34aa8c4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Eingang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4646640" name="019e4abd-e634-792f-b416-567f0d62a60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2866212" name="019e4abd-e634-792f-b416-567f0d62a60c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Balkon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911454951" name="019e4bdc-83a3-7075-ac7c-6e38cef15d4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7909279" name="019e4bdc-83a3-7075-ac7c-6e38cef15d4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Eingang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Wand/ Decke</w:t>
            </w:r>
          </w:p>
        </w:tc>
        <w:tc>
          <w:p>
            <w:pPr>
              <w:spacing w:before="0" w:after="0" w:line="240" w:lineRule="auto"/>
            </w:pPr>
            <w:r>
              <w:t>Wand/ Decke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195696730" name="019e4aaf-cb98-7b75-b4ac-416bdcac8a5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2535949" name="019e4aaf-cb98-7b75-b4ac-416bdcac8a5e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Reduit/ Waschküche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Boden/ Wand/ Decke</w:t>
            </w:r>
          </w:p>
        </w:tc>
        <w:tc>
          <w:p>
            <w:pPr>
              <w:spacing w:before="0" w:after="0" w:line="240" w:lineRule="auto"/>
            </w:pPr>
            <w:r>
              <w:t>Boden/ Wand/ Decke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68280415" name="019e4ab9-74ec-7c0c-91da-5623c8c4db4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0757676" name="019e4ab9-74ec-7c0c-91da-5623c8c4db40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Boiler </w:t>
            </w:r>
          </w:p>
        </w:tc>
        <w:tc>
          <w:p>
            <w:pPr>
              <w:spacing w:before="0" w:after="0" w:line="240" w:lineRule="auto"/>
            </w:pPr>
            <w:r>
              <w:t>Boiler 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72210948" name="019e4abb-9597-767b-a8a3-d58e0be0b32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7596855" name="019e4abb-9597-767b-a8a3-d58e0be0b326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Baujahr 1998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Berchtrüti 43, 6442 Gersau</w:t>
          </w:r>
        </w:p>
        <w:p>
          <w:pPr>
            <w:spacing w:before="0" w:after="0"/>
          </w:pPr>
          <w:r>
            <w:t>DN 926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